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BF0AA" w14:textId="62AC844F" w:rsidR="00B50C2E" w:rsidRPr="002E7AF2" w:rsidRDefault="00B50C2E" w:rsidP="00B50C2E">
      <w:pPr>
        <w:pStyle w:val="BijlageGenummerdKop"/>
        <w:numPr>
          <w:ilvl w:val="0"/>
          <w:numId w:val="0"/>
        </w:numPr>
        <w:ind w:left="-1134" w:firstLine="1134"/>
        <w:rPr>
          <w:color w:val="000000"/>
        </w:rPr>
      </w:pPr>
      <w:bookmarkStart w:id="0" w:name="_Toc496111701"/>
      <w:bookmarkStart w:id="1" w:name="_Toc231392032"/>
      <w:bookmarkStart w:id="2" w:name="bwBijlageE_OP_NO"/>
      <w:r>
        <w:rPr>
          <w:color w:val="000000"/>
        </w:rPr>
        <w:t xml:space="preserve">Bijlage E </w:t>
      </w:r>
      <w:r w:rsidRPr="002E7AF2">
        <w:rPr>
          <w:color w:val="000000"/>
        </w:rPr>
        <w:t>Gegevens omtrent technische bekwaamheid</w:t>
      </w:r>
      <w:bookmarkStart w:id="3" w:name="_Toc179550955"/>
      <w:bookmarkStart w:id="4" w:name="_Toc179551323"/>
      <w:bookmarkStart w:id="5" w:name="_Toc179551505"/>
      <w:bookmarkStart w:id="6" w:name="_Toc179551832"/>
      <w:bookmarkStart w:id="7" w:name="_Toc181635427"/>
      <w:bookmarkStart w:id="8" w:name="_Toc181635994"/>
      <w:bookmarkStart w:id="9" w:name="_Toc181636052"/>
      <w:bookmarkStart w:id="10" w:name="_Toc181636141"/>
      <w:bookmarkStart w:id="11" w:name="_Toc181636199"/>
      <w:bookmarkStart w:id="12" w:name="_Toc181636337"/>
      <w:bookmarkStart w:id="13" w:name="_Toc181636528"/>
      <w:bookmarkStart w:id="14" w:name="_Toc181636663"/>
      <w:bookmarkStart w:id="15" w:name="_Toc182230226"/>
      <w:bookmarkStart w:id="16" w:name="_Toc182230480"/>
      <w:bookmarkStart w:id="17" w:name="_Toc182230653"/>
      <w:bookmarkStart w:id="18" w:name="_Toc182230911"/>
      <w:bookmarkStart w:id="19" w:name="_Toc182297976"/>
      <w:bookmarkStart w:id="20" w:name="_Toc182298347"/>
      <w:bookmarkStart w:id="21" w:name="_Toc184115224"/>
      <w:bookmarkStart w:id="22" w:name="_Toc184116110"/>
      <w:bookmarkStart w:id="23" w:name="_Toc184116465"/>
      <w:bookmarkStart w:id="24" w:name="_Toc184116662"/>
      <w:bookmarkStart w:id="25" w:name="_Toc184117510"/>
      <w:bookmarkStart w:id="26" w:name="_Toc184290610"/>
      <w:bookmarkStart w:id="27" w:name="_Toc184290726"/>
      <w:bookmarkStart w:id="28" w:name="_Toc184745117"/>
      <w:bookmarkStart w:id="29" w:name="_Toc184745655"/>
      <w:bookmarkStart w:id="30" w:name="_Toc184745734"/>
      <w:bookmarkStart w:id="31" w:name="_Toc184748552"/>
      <w:bookmarkStart w:id="32" w:name="_Toc184748695"/>
      <w:bookmarkStart w:id="33" w:name="_Toc184828490"/>
      <w:bookmarkStart w:id="34" w:name="_Toc188447772"/>
      <w:bookmarkStart w:id="35" w:name="_Toc188447923"/>
      <w:bookmarkStart w:id="36" w:name="_Toc188865339"/>
      <w:bookmarkStart w:id="37" w:name="_Toc188865418"/>
      <w:bookmarkStart w:id="38" w:name="_Toc188865475"/>
      <w:bookmarkStart w:id="39" w:name="_Toc188865554"/>
      <w:bookmarkStart w:id="40" w:name="_Toc188865611"/>
      <w:bookmarkStart w:id="41" w:name="_Toc188865690"/>
      <w:bookmarkStart w:id="42" w:name="_Toc188865747"/>
      <w:bookmarkStart w:id="43" w:name="_Toc188865826"/>
      <w:bookmarkStart w:id="44" w:name="_Toc188865883"/>
      <w:bookmarkStart w:id="45" w:name="_Toc188869423"/>
      <w:bookmarkStart w:id="46" w:name="_Toc188870690"/>
      <w:bookmarkStart w:id="47" w:name="_Toc188880061"/>
      <w:bookmarkStart w:id="48" w:name="_Toc188880744"/>
      <w:bookmarkStart w:id="49" w:name="_Toc188881189"/>
      <w:bookmarkStart w:id="50" w:name="_Toc188881895"/>
      <w:bookmarkStart w:id="51" w:name="_Toc188882362"/>
      <w:bookmarkStart w:id="52" w:name="_Toc188886785"/>
      <w:bookmarkStart w:id="53" w:name="_Toc188952917"/>
      <w:bookmarkStart w:id="54" w:name="_Toc191914225"/>
      <w:bookmarkStart w:id="55" w:name="_Toc191914959"/>
      <w:bookmarkStart w:id="56" w:name="_Toc191915698"/>
      <w:bookmarkStart w:id="57" w:name="_Toc192076830"/>
      <w:bookmarkStart w:id="58" w:name="_Toc192076950"/>
      <w:bookmarkStart w:id="59" w:name="_Toc192251780"/>
      <w:bookmarkStart w:id="60" w:name="_Toc192251838"/>
      <w:bookmarkStart w:id="61" w:name="_Toc192263184"/>
      <w:bookmarkStart w:id="62" w:name="_Toc192275477"/>
      <w:bookmarkStart w:id="63" w:name="_Toc192327633"/>
      <w:bookmarkStart w:id="64" w:name="_Toc192328492"/>
      <w:bookmarkStart w:id="65" w:name="_Toc192328752"/>
      <w:bookmarkStart w:id="66" w:name="_Toc192329106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64C6CE6" w14:textId="77777777" w:rsidR="00B50C2E" w:rsidRPr="002E7AF2" w:rsidRDefault="00B50C2E" w:rsidP="00B50C2E">
      <w:pPr>
        <w:pStyle w:val="Lijstalinea"/>
        <w:numPr>
          <w:ilvl w:val="0"/>
          <w:numId w:val="36"/>
        </w:numPr>
        <w:ind w:left="714" w:hanging="357"/>
        <w:contextualSpacing/>
        <w:rPr>
          <w:rFonts w:cs="RijksoverheidSansText-Regular"/>
          <w:color w:val="000000"/>
        </w:rPr>
      </w:pPr>
      <w:bookmarkStart w:id="67" w:name="bwAP_OP_NO_aan_tekst1"/>
      <w:bookmarkEnd w:id="2"/>
      <w:r w:rsidRPr="002E7AF2">
        <w:rPr>
          <w:color w:val="000000"/>
        </w:rPr>
        <w:t xml:space="preserve">De ondernemer(s) </w:t>
      </w:r>
      <w:bookmarkStart w:id="68" w:name="bwAP_NO_aan42"/>
      <w:r w:rsidRPr="002E7AF2">
        <w:rPr>
          <w:rFonts w:cs="RijksoverheidSansText-Regular"/>
          <w:color w:val="000000"/>
        </w:rPr>
        <w:t>(gegadigde(n))</w:t>
      </w:r>
      <w:bookmarkEnd w:id="68"/>
      <w:r w:rsidRPr="002E7AF2">
        <w:rPr>
          <w:color w:val="000000"/>
        </w:rPr>
        <w:t xml:space="preserve"> geeft(geven) in onderstaande tabel aan met welke referentieopdracht(en) wordt voldaan aan de geschiktheidseisen </w:t>
      </w:r>
      <w:bookmarkStart w:id="69" w:name="bwAP_NO_GGO_uit"/>
      <w:r w:rsidRPr="002E7AF2">
        <w:rPr>
          <w:rFonts w:cs="RijksoverheidSansText-Regular"/>
          <w:color w:val="000000"/>
        </w:rPr>
        <w:t>en de selectiecriteria</w:t>
      </w:r>
      <w:bookmarkEnd w:id="69"/>
      <w:r w:rsidRPr="002E7AF2">
        <w:rPr>
          <w:rFonts w:cs="RijksoverheidSansText-Regular"/>
          <w:color w:val="000000"/>
        </w:rPr>
        <w:t>.</w:t>
      </w:r>
    </w:p>
    <w:p w14:paraId="3CFA5D71" w14:textId="77777777" w:rsidR="00B50C2E" w:rsidRPr="002E7AF2" w:rsidRDefault="00B50C2E" w:rsidP="00B50C2E">
      <w:pPr>
        <w:spacing w:line="260" w:lineRule="atLeast"/>
        <w:rPr>
          <w:rFonts w:cs="Verdana"/>
          <w:color w:val="000000"/>
          <w:szCs w:val="18"/>
        </w:rPr>
      </w:pPr>
    </w:p>
    <w:p w14:paraId="6BDF8021" w14:textId="77777777" w:rsidR="00B50C2E" w:rsidRPr="002E7AF2" w:rsidRDefault="00B50C2E" w:rsidP="00B50C2E">
      <w:pPr>
        <w:spacing w:line="260" w:lineRule="atLeast"/>
        <w:rPr>
          <w:rStyle w:val="Verborgentekst"/>
        </w:rPr>
      </w:pPr>
      <w:bookmarkStart w:id="70" w:name="bwAP_OP_NO_aan_HT"/>
      <w:bookmarkEnd w:id="67"/>
      <w:r w:rsidRPr="002E7AF2">
        <w:rPr>
          <w:rStyle w:val="Verborgentekst"/>
        </w:rPr>
        <w:t xml:space="preserve">In onderstaande tabel dient projectspecifiek exact de verwijzing naar de geschiktheidseisen </w:t>
      </w:r>
      <w:bookmarkStart w:id="71" w:name="bwAP_NO_aan_HT"/>
      <w:r w:rsidRPr="002E7AF2">
        <w:rPr>
          <w:rStyle w:val="Verborgentekst"/>
        </w:rPr>
        <w:t>en/of selectiecriteria</w:t>
      </w:r>
      <w:bookmarkEnd w:id="71"/>
      <w:r w:rsidRPr="002E7AF2">
        <w:rPr>
          <w:rStyle w:val="Verborgentekst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3"/>
        <w:gridCol w:w="3141"/>
      </w:tblGrid>
      <w:tr w:rsidR="00B50C2E" w:rsidRPr="002E7AF2" w14:paraId="6E5CCA8D" w14:textId="77777777" w:rsidTr="00E652C2">
        <w:tc>
          <w:tcPr>
            <w:tcW w:w="4243" w:type="dxa"/>
          </w:tcPr>
          <w:p w14:paraId="78436826" w14:textId="77777777" w:rsidR="00B50C2E" w:rsidRPr="002E7AF2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bookmarkStart w:id="72" w:name="bwAP_OP_NO_aan_tekst2"/>
            <w:bookmarkEnd w:id="70"/>
            <w:r w:rsidRPr="002E7AF2">
              <w:rPr>
                <w:rFonts w:cs="Verdana"/>
                <w:b/>
                <w:color w:val="000000"/>
                <w:szCs w:val="18"/>
              </w:rPr>
              <w:t>Verwijzing naar de geschiktheidseis</w:t>
            </w:r>
            <w:bookmarkStart w:id="73" w:name="bwAP_OP_NO_GGO_uit"/>
            <w:r w:rsidRPr="002E7AF2">
              <w:rPr>
                <w:rFonts w:cs="Verdana"/>
                <w:b/>
                <w:color w:val="000000"/>
                <w:szCs w:val="18"/>
              </w:rPr>
              <w:t xml:space="preserve"> en/of het selectiecriterium</w:t>
            </w:r>
            <w:bookmarkEnd w:id="73"/>
          </w:p>
          <w:p w14:paraId="4CFF64E0" w14:textId="77777777" w:rsidR="00B50C2E" w:rsidRPr="002E7AF2" w:rsidRDefault="00B50C2E" w:rsidP="00E652C2">
            <w:pPr>
              <w:spacing w:line="260" w:lineRule="atLeast"/>
              <w:rPr>
                <w:rFonts w:cs="Verdana"/>
                <w:b/>
                <w:color w:val="000000"/>
                <w:sz w:val="16"/>
                <w:szCs w:val="16"/>
              </w:rPr>
            </w:pPr>
            <w:bookmarkStart w:id="74" w:name="bwAP_OP_NO_HT_aan3"/>
            <w:r w:rsidRPr="002E7AF2">
              <w:rPr>
                <w:rStyle w:val="Verborgentekst"/>
              </w:rPr>
              <w:t>Alleen verwijzing om inconsistenties in eisen of criteria te voorkomen</w:t>
            </w:r>
            <w:bookmarkEnd w:id="74"/>
          </w:p>
        </w:tc>
        <w:tc>
          <w:tcPr>
            <w:tcW w:w="3141" w:type="dxa"/>
          </w:tcPr>
          <w:p w14:paraId="7CCDD4F1" w14:textId="77777777" w:rsidR="00B50C2E" w:rsidRPr="002E7AF2" w:rsidRDefault="00B50C2E" w:rsidP="00E652C2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r w:rsidRPr="002E7AF2">
              <w:rPr>
                <w:rFonts w:cs="Verdana"/>
                <w:b/>
                <w:color w:val="000000"/>
                <w:szCs w:val="18"/>
              </w:rPr>
              <w:t>Referentieopdracht nr:</w:t>
            </w:r>
          </w:p>
          <w:p w14:paraId="7F6F0D25" w14:textId="77777777" w:rsidR="00B50C2E" w:rsidRDefault="00B50C2E" w:rsidP="00E652C2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r w:rsidRPr="002E7AF2">
              <w:rPr>
                <w:rFonts w:cs="Verdana"/>
                <w:b/>
                <w:color w:val="000000"/>
                <w:szCs w:val="18"/>
              </w:rPr>
              <w:t>Door de ondernemer(s) (gegadigde(n)) in te vullen</w:t>
            </w:r>
          </w:p>
          <w:p w14:paraId="62583E59" w14:textId="77777777" w:rsidR="00B50C2E" w:rsidRPr="002E7AF2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B50C2E" w:rsidRPr="002E7AF2" w14:paraId="7E670C95" w14:textId="77777777" w:rsidTr="00E652C2">
        <w:trPr>
          <w:hidden w:val="0"/>
        </w:trPr>
        <w:tc>
          <w:tcPr>
            <w:tcW w:w="4243" w:type="dxa"/>
          </w:tcPr>
          <w:p w14:paraId="78D3647A" w14:textId="77777777" w:rsidR="00B50C2E" w:rsidRPr="002315C5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bookmarkStart w:id="75" w:name="bwAP_OP_NO_aan9"/>
            <w:bookmarkEnd w:id="72"/>
          </w:p>
          <w:p w14:paraId="60C293D4" w14:textId="77777777" w:rsidR="00B50C2E" w:rsidRPr="002315C5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315C5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Geschiktheidseis</w:t>
            </w:r>
          </w:p>
        </w:tc>
        <w:tc>
          <w:tcPr>
            <w:tcW w:w="3141" w:type="dxa"/>
          </w:tcPr>
          <w:p w14:paraId="23AE216E" w14:textId="77777777" w:rsidR="00B50C2E" w:rsidRPr="002315C5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  <w:r w:rsidRPr="002315C5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t>Per geschiktheidseis maximaal 1 referentie</w:t>
            </w:r>
            <w:r w:rsidRPr="002315C5"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  <w:softHyphen/>
              <w:t>opdracht</w:t>
            </w:r>
          </w:p>
          <w:p w14:paraId="6A4544A3" w14:textId="77777777" w:rsidR="00B50C2E" w:rsidRPr="002315C5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</w:rPr>
            </w:pPr>
          </w:p>
        </w:tc>
      </w:tr>
      <w:tr w:rsidR="00B50C2E" w:rsidRPr="00702D4B" w14:paraId="092EC3A0" w14:textId="77777777" w:rsidTr="00E652C2">
        <w:trPr>
          <w:hidden w:val="0"/>
        </w:trPr>
        <w:tc>
          <w:tcPr>
            <w:tcW w:w="4243" w:type="dxa"/>
          </w:tcPr>
          <w:p w14:paraId="525ABB7F" w14:textId="77777777" w:rsidR="00B50C2E" w:rsidRPr="00702D4B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Paragraaf 3.2 lid 3.a</w:t>
            </w:r>
          </w:p>
          <w:p w14:paraId="7DD7CB47" w14:textId="77777777" w:rsidR="00B50C2E" w:rsidRPr="00702D4B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 xml:space="preserve">“… Organisaties met een politiek-maatschappelijk gevoelig en complex thema waarbij het proactief betrekken van stakeholders doorslaggevend was </w:t>
            </w:r>
            <w:r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…</w:t>
            </w: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”</w:t>
            </w:r>
          </w:p>
        </w:tc>
        <w:tc>
          <w:tcPr>
            <w:tcW w:w="3141" w:type="dxa"/>
          </w:tcPr>
          <w:p w14:paraId="5A9E6252" w14:textId="77777777" w:rsidR="00B50C2E" w:rsidRPr="00702D4B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…</w:t>
            </w:r>
          </w:p>
        </w:tc>
      </w:tr>
      <w:tr w:rsidR="00B50C2E" w:rsidRPr="002E7AF2" w14:paraId="1CAC33A9" w14:textId="77777777" w:rsidTr="00E652C2">
        <w:trPr>
          <w:hidden w:val="0"/>
        </w:trPr>
        <w:tc>
          <w:tcPr>
            <w:tcW w:w="4243" w:type="dxa"/>
          </w:tcPr>
          <w:p w14:paraId="621390D0" w14:textId="77777777" w:rsidR="00B50C2E" w:rsidRPr="00702D4B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Paragraaf 3.2 lid 3.b</w:t>
            </w:r>
          </w:p>
          <w:p w14:paraId="23A7648A" w14:textId="77777777" w:rsidR="00B50C2E" w:rsidRPr="00702D4B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  <w:highlight w:val="yellow"/>
              </w:rPr>
            </w:pP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 xml:space="preserve">“… het organiseren van een fysiek symposium met meer dan 100 deelnemers.” </w:t>
            </w:r>
          </w:p>
        </w:tc>
        <w:tc>
          <w:tcPr>
            <w:tcW w:w="3141" w:type="dxa"/>
          </w:tcPr>
          <w:p w14:paraId="67C8C7F7" w14:textId="77777777" w:rsidR="00B50C2E" w:rsidRPr="00273412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000000"/>
                <w:sz w:val="18"/>
                <w:szCs w:val="18"/>
                <w:highlight w:val="yellow"/>
              </w:rPr>
            </w:pP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…</w:t>
            </w:r>
          </w:p>
        </w:tc>
      </w:tr>
      <w:tr w:rsidR="00B50C2E" w:rsidRPr="002E7AF2" w14:paraId="2D70AE82" w14:textId="77777777" w:rsidTr="00E652C2">
        <w:trPr>
          <w:hidden w:val="0"/>
        </w:trPr>
        <w:tc>
          <w:tcPr>
            <w:tcW w:w="4243" w:type="dxa"/>
          </w:tcPr>
          <w:p w14:paraId="1546A793" w14:textId="77777777" w:rsidR="00B50C2E" w:rsidRPr="00702D4B" w:rsidRDefault="00B50C2E" w:rsidP="00E652C2">
            <w:pPr>
              <w:spacing w:line="260" w:lineRule="atLeast"/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bookmarkStart w:id="76" w:name="bwAP_OP_NO_NE_aan"/>
            <w:bookmarkEnd w:id="75"/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Paragraaf 3.2 lid 3.c</w:t>
            </w:r>
          </w:p>
          <w:p w14:paraId="52976953" w14:textId="77777777" w:rsidR="00B50C2E" w:rsidRPr="00702D4B" w:rsidRDefault="00B50C2E" w:rsidP="00E652C2">
            <w:pPr>
              <w:spacing w:line="260" w:lineRule="atLeast"/>
              <w:rPr>
                <w:rFonts w:cs="RijksoverheidSansText-Regular"/>
                <w:vanish/>
              </w:rPr>
            </w:pP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“…</w:t>
            </w:r>
            <w:r w:rsidRPr="004A4508">
              <w:t>met begeleiding van de dagelijkse werking van de bedrijfsvoering van een organisatie….</w:t>
            </w:r>
            <w:r w:rsidRPr="004A4508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.”</w:t>
            </w: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 xml:space="preserve"> </w:t>
            </w:r>
            <w:r w:rsidRPr="00702D4B">
              <w:rPr>
                <w:rFonts w:cs="RijksoverheidSansText-Regular"/>
                <w:vanish/>
              </w:rPr>
              <w:t xml:space="preserve"> </w:t>
            </w:r>
          </w:p>
        </w:tc>
        <w:tc>
          <w:tcPr>
            <w:tcW w:w="3141" w:type="dxa"/>
          </w:tcPr>
          <w:p w14:paraId="15B07477" w14:textId="77777777" w:rsidR="00B50C2E" w:rsidRPr="002E7AF2" w:rsidRDefault="00B50C2E" w:rsidP="00E652C2">
            <w:pPr>
              <w:spacing w:line="260" w:lineRule="atLeast"/>
              <w:rPr>
                <w:rFonts w:cs="RijksoverheidSansText-Regular"/>
                <w:vanish/>
                <w:color w:val="E0E0E0"/>
              </w:rPr>
            </w:pPr>
            <w:r w:rsidRPr="00702D4B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…</w:t>
            </w:r>
          </w:p>
        </w:tc>
      </w:tr>
      <w:tr w:rsidR="00B50C2E" w:rsidRPr="002E7AF2" w14:paraId="64A48800" w14:textId="77777777" w:rsidTr="00E652C2">
        <w:trPr>
          <w:hidden/>
        </w:trPr>
        <w:tc>
          <w:tcPr>
            <w:tcW w:w="4243" w:type="dxa"/>
          </w:tcPr>
          <w:p w14:paraId="56E36A52" w14:textId="77777777" w:rsidR="00B50C2E" w:rsidRPr="002E7AF2" w:rsidRDefault="00B50C2E" w:rsidP="00E652C2">
            <w:pPr>
              <w:spacing w:line="260" w:lineRule="atLeast"/>
              <w:rPr>
                <w:rFonts w:cs="RijksoverheidSansText-Regular"/>
                <w:vanish/>
                <w:color w:val="E0E0E0"/>
              </w:rPr>
            </w:pPr>
            <w:r w:rsidRPr="002E7AF2">
              <w:rPr>
                <w:rFonts w:cs="RijksoverheidSansText-Regular"/>
                <w:vanish/>
                <w:color w:val="E0E0E0"/>
              </w:rPr>
              <w:t>Paragraph 3.2 lid 3.d</w:t>
            </w:r>
          </w:p>
        </w:tc>
        <w:tc>
          <w:tcPr>
            <w:tcW w:w="3141" w:type="dxa"/>
          </w:tcPr>
          <w:p w14:paraId="6D72B55C" w14:textId="77777777" w:rsidR="00B50C2E" w:rsidRPr="002E7AF2" w:rsidRDefault="00B50C2E" w:rsidP="00E652C2">
            <w:pPr>
              <w:spacing w:line="260" w:lineRule="atLeast"/>
              <w:rPr>
                <w:rFonts w:cs="RijksoverheidSansText-Regular"/>
                <w:vanish/>
                <w:color w:val="E0E0E0"/>
              </w:rPr>
            </w:pPr>
            <w:r w:rsidRPr="002E7AF2">
              <w:rPr>
                <w:rFonts w:cs="RijksoverheidSansText-Regular"/>
                <w:vanish/>
                <w:color w:val="E0E0E0"/>
              </w:rPr>
              <w:t>…</w:t>
            </w:r>
          </w:p>
        </w:tc>
      </w:tr>
      <w:tr w:rsidR="00B50C2E" w:rsidRPr="002E7AF2" w14:paraId="3A726969" w14:textId="77777777" w:rsidTr="00E652C2">
        <w:tc>
          <w:tcPr>
            <w:tcW w:w="4243" w:type="dxa"/>
          </w:tcPr>
          <w:p w14:paraId="17025253" w14:textId="77777777" w:rsidR="00B50C2E" w:rsidRPr="00702D4B" w:rsidRDefault="00B50C2E" w:rsidP="00E652C2">
            <w:pPr>
              <w:spacing w:line="260" w:lineRule="atLeast"/>
              <w:rPr>
                <w:rFonts w:cs="Verdana"/>
                <w:b/>
                <w:color w:val="000000"/>
                <w:szCs w:val="18"/>
              </w:rPr>
            </w:pPr>
            <w:bookmarkStart w:id="77" w:name="bwAP_NO_GGO_uit2"/>
            <w:bookmarkEnd w:id="76"/>
          </w:p>
          <w:p w14:paraId="4F1D0A53" w14:textId="77777777" w:rsidR="00B50C2E" w:rsidRPr="00702D4B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702D4B">
              <w:rPr>
                <w:rFonts w:cs="Verdana"/>
                <w:b/>
                <w:color w:val="000000"/>
                <w:szCs w:val="18"/>
              </w:rPr>
              <w:t>Selectiecriterium</w:t>
            </w:r>
          </w:p>
        </w:tc>
        <w:tc>
          <w:tcPr>
            <w:tcW w:w="3141" w:type="dxa"/>
          </w:tcPr>
          <w:p w14:paraId="2821F9A1" w14:textId="77777777" w:rsidR="00B50C2E" w:rsidRPr="00702D4B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702D4B">
              <w:rPr>
                <w:rStyle w:val="OpmaakprofielArial"/>
                <w:rFonts w:ascii="Verdana" w:hAnsi="Verdana"/>
                <w:color w:val="000000"/>
              </w:rPr>
              <w:t>Per selectiecriterium niet meer referentie</w:t>
            </w:r>
            <w:r w:rsidRPr="00702D4B">
              <w:rPr>
                <w:rStyle w:val="OpmaakprofielArial"/>
                <w:rFonts w:ascii="Verdana" w:hAnsi="Verdana"/>
                <w:color w:val="000000"/>
              </w:rPr>
              <w:softHyphen/>
              <w:t>opdrachten dan nodig voor het behalen van de maximale score</w:t>
            </w:r>
          </w:p>
        </w:tc>
      </w:tr>
      <w:tr w:rsidR="00B50C2E" w:rsidRPr="00702D4B" w14:paraId="4B698820" w14:textId="77777777" w:rsidTr="00E652C2">
        <w:tc>
          <w:tcPr>
            <w:tcW w:w="4243" w:type="dxa"/>
          </w:tcPr>
          <w:p w14:paraId="5242A567" w14:textId="77777777" w:rsidR="00B50C2E" w:rsidRPr="00702D4B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702D4B">
              <w:rPr>
                <w:rFonts w:cs="Verdana"/>
                <w:color w:val="000000"/>
                <w:szCs w:val="18"/>
              </w:rPr>
              <w:t xml:space="preserve">Bijlage </w:t>
            </w:r>
            <w:bookmarkStart w:id="78" w:name="bwBijlageLetterF2"/>
            <w:r w:rsidRPr="00702D4B">
              <w:rPr>
                <w:rFonts w:cs="Verdana"/>
                <w:color w:val="000000"/>
                <w:szCs w:val="18"/>
              </w:rPr>
              <w:t>F</w:t>
            </w:r>
            <w:bookmarkEnd w:id="78"/>
            <w:r w:rsidRPr="00702D4B">
              <w:rPr>
                <w:rFonts w:cs="Verdana"/>
                <w:color w:val="000000"/>
                <w:szCs w:val="18"/>
              </w:rPr>
              <w:t xml:space="preserve"> nr A</w:t>
            </w:r>
          </w:p>
          <w:p w14:paraId="61D04C76" w14:textId="77777777" w:rsidR="00B50C2E" w:rsidRPr="00702D4B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702D4B">
              <w:rPr>
                <w:rFonts w:cs="Verdana"/>
              </w:rPr>
              <w:t>“… een aan estuaria verbonden thema”</w:t>
            </w:r>
          </w:p>
        </w:tc>
        <w:tc>
          <w:tcPr>
            <w:tcW w:w="3141" w:type="dxa"/>
          </w:tcPr>
          <w:p w14:paraId="0F12483A" w14:textId="77777777" w:rsidR="00B50C2E" w:rsidRPr="00702D4B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702D4B">
              <w:rPr>
                <w:rFonts w:cs="Verdana"/>
                <w:color w:val="000000"/>
                <w:szCs w:val="18"/>
              </w:rPr>
              <w:t>…</w:t>
            </w:r>
          </w:p>
        </w:tc>
      </w:tr>
      <w:tr w:rsidR="00B50C2E" w:rsidRPr="00702D4B" w14:paraId="197ABE3A" w14:textId="77777777" w:rsidTr="00E652C2">
        <w:tc>
          <w:tcPr>
            <w:tcW w:w="4243" w:type="dxa"/>
          </w:tcPr>
          <w:p w14:paraId="2A98102A" w14:textId="77777777" w:rsidR="00B50C2E" w:rsidRPr="00702D4B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702D4B">
              <w:rPr>
                <w:rFonts w:cs="Verdana"/>
                <w:color w:val="000000"/>
                <w:szCs w:val="18"/>
              </w:rPr>
              <w:t xml:space="preserve">Bijlage </w:t>
            </w:r>
            <w:bookmarkStart w:id="79" w:name="bwBijlageLetterF4"/>
            <w:r w:rsidRPr="00702D4B">
              <w:rPr>
                <w:rFonts w:cs="Verdana"/>
                <w:color w:val="000000"/>
                <w:szCs w:val="18"/>
              </w:rPr>
              <w:t>F</w:t>
            </w:r>
            <w:bookmarkEnd w:id="79"/>
            <w:r w:rsidRPr="00702D4B">
              <w:rPr>
                <w:rFonts w:cs="Verdana"/>
                <w:color w:val="000000"/>
                <w:szCs w:val="18"/>
              </w:rPr>
              <w:t xml:space="preserve"> nr B</w:t>
            </w:r>
          </w:p>
          <w:p w14:paraId="26B0DB40" w14:textId="77777777" w:rsidR="00B50C2E" w:rsidRPr="00702D4B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702D4B">
              <w:rPr>
                <w:rFonts w:cs="Verdana"/>
              </w:rPr>
              <w:t>“… opdrachtgever met vertegenwoordiging uit meerdere landen”</w:t>
            </w:r>
          </w:p>
        </w:tc>
        <w:tc>
          <w:tcPr>
            <w:tcW w:w="3141" w:type="dxa"/>
          </w:tcPr>
          <w:p w14:paraId="69D7DE5E" w14:textId="77777777" w:rsidR="00B50C2E" w:rsidRPr="00702D4B" w:rsidRDefault="00B50C2E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702D4B">
              <w:rPr>
                <w:rFonts w:cs="Verdana"/>
                <w:color w:val="000000"/>
                <w:szCs w:val="18"/>
              </w:rPr>
              <w:t>…</w:t>
            </w:r>
          </w:p>
        </w:tc>
      </w:tr>
      <w:tr w:rsidR="00B50C2E" w:rsidRPr="00702D4B" w14:paraId="1D455267" w14:textId="77777777" w:rsidTr="00E652C2">
        <w:tc>
          <w:tcPr>
            <w:tcW w:w="4243" w:type="dxa"/>
          </w:tcPr>
          <w:p w14:paraId="14E07723" w14:textId="77777777" w:rsidR="00B50C2E" w:rsidRPr="00702D4B" w:rsidRDefault="00B50C2E" w:rsidP="00E652C2">
            <w:pPr>
              <w:spacing w:line="260" w:lineRule="atLeast"/>
              <w:rPr>
                <w:rFonts w:cs="Verdana"/>
                <w:szCs w:val="18"/>
              </w:rPr>
            </w:pPr>
            <w:r w:rsidRPr="00702D4B">
              <w:rPr>
                <w:rFonts w:cs="Verdana"/>
                <w:szCs w:val="18"/>
              </w:rPr>
              <w:t xml:space="preserve">Bijlage </w:t>
            </w:r>
            <w:bookmarkStart w:id="80" w:name="bwBijlageLetterF5"/>
            <w:r w:rsidRPr="00702D4B">
              <w:rPr>
                <w:rFonts w:cs="Verdana"/>
                <w:szCs w:val="18"/>
              </w:rPr>
              <w:t>F</w:t>
            </w:r>
            <w:bookmarkEnd w:id="80"/>
            <w:r w:rsidRPr="00702D4B">
              <w:rPr>
                <w:rFonts w:cs="Verdana"/>
                <w:szCs w:val="18"/>
              </w:rPr>
              <w:t xml:space="preserve"> nr C</w:t>
            </w:r>
          </w:p>
          <w:p w14:paraId="024738CF" w14:textId="77777777" w:rsidR="00B50C2E" w:rsidRPr="00702D4B" w:rsidRDefault="00B50C2E" w:rsidP="00E652C2">
            <w:pPr>
              <w:spacing w:line="260" w:lineRule="atLeast"/>
              <w:rPr>
                <w:rFonts w:cs="Verdana"/>
                <w:szCs w:val="18"/>
              </w:rPr>
            </w:pPr>
            <w:r w:rsidRPr="00702D4B">
              <w:rPr>
                <w:rFonts w:cs="Verdana"/>
              </w:rPr>
              <w:t>“… opdrachtgever met een wetenschappelijk onderzoeks- en monitoringsportfolio”</w:t>
            </w:r>
          </w:p>
        </w:tc>
        <w:tc>
          <w:tcPr>
            <w:tcW w:w="3141" w:type="dxa"/>
          </w:tcPr>
          <w:p w14:paraId="015B0E6E" w14:textId="77777777" w:rsidR="00B50C2E" w:rsidRPr="00702D4B" w:rsidRDefault="00B50C2E" w:rsidP="00E652C2">
            <w:pPr>
              <w:spacing w:line="260" w:lineRule="atLeast"/>
              <w:rPr>
                <w:rFonts w:cs="Verdana"/>
                <w:szCs w:val="18"/>
              </w:rPr>
            </w:pPr>
            <w:r w:rsidRPr="00702D4B">
              <w:rPr>
                <w:rFonts w:cs="Verdana"/>
                <w:szCs w:val="18"/>
              </w:rPr>
              <w:t>…</w:t>
            </w:r>
            <w:r w:rsidRPr="00702D4B">
              <w:rPr>
                <w:rFonts w:cs="RijksoverheidSansText-Regular"/>
                <w:b/>
                <w:szCs w:val="18"/>
              </w:rPr>
              <w:t xml:space="preserve"> </w:t>
            </w:r>
          </w:p>
        </w:tc>
      </w:tr>
    </w:tbl>
    <w:p w14:paraId="07770BFD" w14:textId="77777777" w:rsidR="00B50C2E" w:rsidRPr="003B3214" w:rsidRDefault="00B50C2E" w:rsidP="00B50C2E">
      <w:pPr>
        <w:spacing w:line="240" w:lineRule="exact"/>
        <w:rPr>
          <w:rFonts w:cs="RijksoverheidSansText-Regular"/>
          <w:color w:val="000000"/>
          <w:szCs w:val="18"/>
        </w:rPr>
      </w:pPr>
      <w:bookmarkStart w:id="81" w:name="bwAP_OP_NO_aan_tekst3"/>
      <w:bookmarkEnd w:id="77"/>
    </w:p>
    <w:p w14:paraId="7D138FAF" w14:textId="77777777" w:rsidR="00B50C2E" w:rsidRDefault="00B50C2E" w:rsidP="00B50C2E">
      <w:pPr>
        <w:pStyle w:val="Lijstalinea"/>
        <w:numPr>
          <w:ilvl w:val="0"/>
          <w:numId w:val="0"/>
        </w:numPr>
        <w:spacing w:line="240" w:lineRule="exact"/>
        <w:ind w:left="714"/>
        <w:rPr>
          <w:rFonts w:cs="RijksoverheidSansText-Regular"/>
          <w:color w:val="000000"/>
        </w:rPr>
      </w:pPr>
    </w:p>
    <w:p w14:paraId="727C198E" w14:textId="77777777" w:rsidR="00B50C2E" w:rsidRPr="002E7AF2" w:rsidRDefault="00B50C2E" w:rsidP="00B50C2E">
      <w:pPr>
        <w:pStyle w:val="Lijstalinea"/>
        <w:numPr>
          <w:ilvl w:val="0"/>
          <w:numId w:val="36"/>
        </w:numPr>
        <w:spacing w:line="240" w:lineRule="exact"/>
        <w:ind w:left="714" w:hanging="357"/>
        <w:contextualSpacing/>
        <w:rPr>
          <w:rFonts w:cs="RijksoverheidSansText-Regular"/>
          <w:color w:val="000000"/>
        </w:rPr>
      </w:pPr>
      <w:r w:rsidRPr="002E7AF2">
        <w:rPr>
          <w:rFonts w:cs="RijksoverheidSansText-Regular"/>
          <w:color w:val="000000"/>
        </w:rPr>
        <w:t xml:space="preserve">De ondernemer(s) </w:t>
      </w:r>
      <w:bookmarkStart w:id="82" w:name="bwAP_NO_aan43"/>
      <w:r w:rsidRPr="002E7AF2">
        <w:rPr>
          <w:rFonts w:cs="RijksoverheidSansText-Regular"/>
          <w:color w:val="000000"/>
        </w:rPr>
        <w:t>(gegadigde(n))</w:t>
      </w:r>
      <w:bookmarkEnd w:id="82"/>
      <w:r w:rsidRPr="002E7AF2">
        <w:rPr>
          <w:rFonts w:cs="RijksoverheidSansText-Regular"/>
          <w:color w:val="000000"/>
        </w:rPr>
        <w:t xml:space="preserve"> vult (vullen) per referentieopdracht de volgende gegevens in. Onderstaande tabel dient zo vaak als nodig herhaald en ingevuld te worden.</w:t>
      </w:r>
    </w:p>
    <w:p w14:paraId="1DED5140" w14:textId="77777777" w:rsidR="00B50C2E" w:rsidRPr="002E7AF2" w:rsidRDefault="00B50C2E" w:rsidP="00B50C2E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B50C2E" w:rsidRPr="002E7AF2" w14:paraId="043D16FE" w14:textId="77777777" w:rsidTr="00E652C2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D70C" w14:textId="77777777" w:rsidR="00B50C2E" w:rsidRPr="002E7AF2" w:rsidRDefault="00B50C2E" w:rsidP="00E652C2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14:paraId="6910B62F" w14:textId="77777777" w:rsidR="00B50C2E" w:rsidRPr="002E7AF2" w:rsidRDefault="00B50C2E" w:rsidP="00E652C2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  <w:r w:rsidRPr="002E7AF2">
              <w:rPr>
                <w:rFonts w:cs="Verdana"/>
                <w:b/>
                <w:bCs/>
                <w:color w:val="000000"/>
                <w:szCs w:val="18"/>
              </w:rPr>
              <w:t>REFERENTIEOPDRACHT NR: …</w:t>
            </w:r>
          </w:p>
          <w:p w14:paraId="412A0636" w14:textId="77777777" w:rsidR="00B50C2E" w:rsidRPr="002E7AF2" w:rsidRDefault="00B50C2E" w:rsidP="00E652C2">
            <w:pPr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</w:tc>
      </w:tr>
      <w:tr w:rsidR="00B50C2E" w:rsidRPr="002E7AF2" w14:paraId="20B1D9FA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CBCA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317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B50C2E" w:rsidRPr="002E7AF2" w14:paraId="653D88B1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FF85" w14:textId="77777777" w:rsidR="00B50C2E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Naam van de referentieopdracht</w:t>
            </w:r>
          </w:p>
          <w:p w14:paraId="4E6E77E5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5937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B50C2E" w:rsidRPr="002E7AF2" w14:paraId="5687E99C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5EE" w14:textId="77777777" w:rsidR="00B50C2E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Naam en adres van de opdrachtgever</w:t>
            </w:r>
          </w:p>
          <w:p w14:paraId="3568C6F4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6106" w14:textId="77777777" w:rsidR="00B50C2E" w:rsidRPr="002E7AF2" w:rsidRDefault="00B50C2E" w:rsidP="00E652C2">
            <w:pPr>
              <w:rPr>
                <w:color w:val="000000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B50C2E" w:rsidRPr="002E7AF2" w14:paraId="628CFE48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FBFC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Overeengekomen bedrag</w:t>
            </w:r>
          </w:p>
          <w:p w14:paraId="7AE4C51D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lastRenderedPageBreak/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02F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Arial"/>
                <w:color w:val="000000"/>
              </w:rPr>
              <w:lastRenderedPageBreak/>
              <w:t xml:space="preserve">€ </w:t>
            </w:r>
            <w:r w:rsidRPr="002E7AF2">
              <w:rPr>
                <w:color w:val="000000"/>
              </w:rPr>
              <w:t>…</w:t>
            </w:r>
          </w:p>
        </w:tc>
      </w:tr>
      <w:tr w:rsidR="00B50C2E" w:rsidRPr="002E7AF2" w14:paraId="096E7674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0DBC" w14:textId="77777777" w:rsidR="00B50C2E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Gefactureerd bedrag (excl. omzetbelasting)</w:t>
            </w:r>
          </w:p>
          <w:p w14:paraId="748FCF9E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D6EF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Arial"/>
                <w:color w:val="000000"/>
              </w:rPr>
              <w:t xml:space="preserve">€ </w:t>
            </w:r>
            <w:r w:rsidRPr="002E7AF2">
              <w:rPr>
                <w:color w:val="000000"/>
              </w:rPr>
              <w:t>…</w:t>
            </w:r>
          </w:p>
        </w:tc>
      </w:tr>
      <w:tr w:rsidR="00B50C2E" w:rsidRPr="002E7AF2" w14:paraId="5D71D354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FBA2" w14:textId="77777777" w:rsidR="00B50C2E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Datum van de opdrachtverlening</w:t>
            </w:r>
          </w:p>
          <w:p w14:paraId="6C3C583B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C4D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B50C2E" w:rsidRPr="002E7AF2" w14:paraId="4FB32C49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12EE" w14:textId="77777777" w:rsidR="00B50C2E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Overeengekomen uitvoeringsduur</w:t>
            </w:r>
          </w:p>
          <w:p w14:paraId="0D74375D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AAD9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B50C2E" w:rsidRPr="002E7AF2" w14:paraId="52999550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41D" w14:textId="77777777" w:rsidR="00B50C2E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Datum van oplevering</w:t>
            </w:r>
          </w:p>
          <w:p w14:paraId="298E4CFA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E63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</w:rPr>
              <w:t>…</w:t>
            </w:r>
          </w:p>
        </w:tc>
      </w:tr>
      <w:tr w:rsidR="00B50C2E" w:rsidRPr="002E7AF2" w14:paraId="0DC950FD" w14:textId="77777777" w:rsidTr="00E652C2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06BC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 xml:space="preserve">Indien de referentieopdracht is uitgevoerd door een </w:t>
            </w:r>
            <w:r w:rsidRPr="002E7AF2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2E7AF2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</w:tr>
      <w:tr w:rsidR="00B50C2E" w:rsidRPr="002E7AF2" w14:paraId="5E74367F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A298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 xml:space="preserve">De namen van de overige participanten in het </w:t>
            </w:r>
            <w:r w:rsidRPr="002E7AF2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2E7AF2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343" w14:textId="77777777" w:rsidR="00B50C2E" w:rsidRPr="002E7AF2" w:rsidRDefault="00B50C2E" w:rsidP="00E652C2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2E7AF2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B50C2E" w:rsidRPr="002E7AF2" w14:paraId="2EDCFF69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9914" w14:textId="77777777" w:rsidR="00B50C2E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De juridische participatieverhouding</w:t>
            </w:r>
          </w:p>
          <w:p w14:paraId="740C602A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B8A" w14:textId="77777777" w:rsidR="00B50C2E" w:rsidRPr="002E7AF2" w:rsidRDefault="00B50C2E" w:rsidP="00E652C2">
            <w:pPr>
              <w:pStyle w:val="Broodtekst"/>
              <w:tabs>
                <w:tab w:val="clear" w:pos="227"/>
                <w:tab w:val="clear" w:pos="454"/>
                <w:tab w:val="clear" w:pos="680"/>
                <w:tab w:val="left" w:pos="206"/>
                <w:tab w:val="left" w:pos="413"/>
                <w:tab w:val="left" w:pos="618"/>
              </w:tabs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2E7AF2">
              <w:rPr>
                <w:rStyle w:val="Verborgentekst"/>
                <w:b w:val="0"/>
                <w:i w:val="0"/>
                <w:vanish w:val="0"/>
                <w:color w:val="000000"/>
              </w:rPr>
              <w:t>…</w:t>
            </w:r>
          </w:p>
        </w:tc>
      </w:tr>
      <w:tr w:rsidR="00B50C2E" w:rsidRPr="002E7AF2" w14:paraId="04C71B7B" w14:textId="77777777" w:rsidTr="00E652C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469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 xml:space="preserve">Percentage aandeel van iedere participant in het </w:t>
            </w:r>
            <w:r w:rsidRPr="002E7AF2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2E7AF2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51B" w14:textId="77777777" w:rsidR="00B50C2E" w:rsidRPr="002E7AF2" w:rsidRDefault="00B50C2E" w:rsidP="00E652C2">
            <w:pPr>
              <w:rPr>
                <w:rFonts w:cs="Verdana"/>
                <w:color w:val="000000"/>
                <w:sz w:val="16"/>
                <w:szCs w:val="16"/>
              </w:rPr>
            </w:pPr>
            <w:r w:rsidRPr="002E7AF2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B50C2E" w:rsidRPr="002E7AF2" w14:paraId="7A5250D0" w14:textId="77777777" w:rsidTr="00E652C2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FC06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B50C2E" w:rsidRPr="002E7AF2" w14:paraId="19FD0D2E" w14:textId="77777777" w:rsidTr="00E652C2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536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…</w:t>
            </w:r>
          </w:p>
          <w:p w14:paraId="04E766F5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</w:p>
          <w:p w14:paraId="3C656C6B" w14:textId="77777777" w:rsidR="00B50C2E" w:rsidRPr="002E7AF2" w:rsidRDefault="00B50C2E" w:rsidP="00E652C2">
            <w:pPr>
              <w:rPr>
                <w:rFonts w:cs="Verdana"/>
                <w:color w:val="000000"/>
                <w:szCs w:val="18"/>
              </w:rPr>
            </w:pPr>
          </w:p>
        </w:tc>
      </w:tr>
      <w:bookmarkEnd w:id="81"/>
    </w:tbl>
    <w:p w14:paraId="2070570A" w14:textId="62A8F288" w:rsidR="003F5EB0" w:rsidRPr="009208B4" w:rsidRDefault="003F5EB0" w:rsidP="009208B4"/>
    <w:sectPr w:rsidR="003F5EB0" w:rsidRPr="009208B4" w:rsidSect="000B3F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0AFDD" w14:textId="77777777" w:rsidR="00A344AE" w:rsidRDefault="00A344AE" w:rsidP="0088501B">
      <w:r>
        <w:separator/>
      </w:r>
    </w:p>
  </w:endnote>
  <w:endnote w:type="continuationSeparator" w:id="0">
    <w:p w14:paraId="13803F99" w14:textId="77777777" w:rsidR="00A344AE" w:rsidRDefault="00A344A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F260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7F1B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3749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7D73D" w14:textId="77777777" w:rsidR="00A344AE" w:rsidRDefault="00A344AE" w:rsidP="0088501B">
      <w:r>
        <w:separator/>
      </w:r>
    </w:p>
  </w:footnote>
  <w:footnote w:type="continuationSeparator" w:id="0">
    <w:p w14:paraId="05C8BF31" w14:textId="77777777" w:rsidR="00A344AE" w:rsidRDefault="00A344A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E1006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B875B" w14:textId="77777777" w:rsidR="00C95893" w:rsidRPr="00C95893" w:rsidRDefault="00C95893" w:rsidP="00C95893">
    <w:pPr>
      <w:pStyle w:val="Koptekst"/>
      <w:rPr>
        <w:rFonts w:eastAsia="Verdana" w:cs="Verdana"/>
        <w:sz w:val="16"/>
        <w:szCs w:val="16"/>
      </w:rPr>
    </w:pPr>
    <w:r w:rsidRPr="00C95893">
      <w:rPr>
        <w:rFonts w:eastAsia="Verdana" w:cs="Verdana"/>
        <w:sz w:val="16"/>
        <w:szCs w:val="16"/>
      </w:rPr>
      <w:pict w14:anchorId="44A68F25">
        <v:rect id="_x0000_i1037" style="width:470.3pt;height:.6pt" o:hralign="center" o:hrstd="t" o:hrnoshade="t" o:hr="t" fillcolor="black" stroked="f"/>
      </w:pict>
    </w:r>
  </w:p>
  <w:p w14:paraId="6D348FEA" w14:textId="77777777" w:rsidR="00C95893" w:rsidRPr="00C95893" w:rsidRDefault="00C95893" w:rsidP="00C95893">
    <w:pPr>
      <w:pStyle w:val="Koptekst"/>
      <w:rPr>
        <w:rFonts w:eastAsia="Verdana" w:cs="Verdana"/>
        <w:sz w:val="16"/>
        <w:szCs w:val="16"/>
      </w:rPr>
    </w:pPr>
    <w:r w:rsidRPr="00C95893">
      <w:rPr>
        <w:rFonts w:eastAsia="Verdana" w:cs="Verdana"/>
        <w:sz w:val="16"/>
        <w:szCs w:val="16"/>
      </w:rPr>
      <w:t>Behoort bij zaaknummer: 31210461</w:t>
    </w:r>
  </w:p>
  <w:p w14:paraId="1481E664" w14:textId="77777777" w:rsidR="00C95893" w:rsidRPr="00C95893" w:rsidRDefault="00C95893" w:rsidP="00C95893">
    <w:pPr>
      <w:pStyle w:val="Koptekst"/>
      <w:rPr>
        <w:rFonts w:eastAsia="Verdana" w:cs="Verdana"/>
        <w:sz w:val="16"/>
        <w:szCs w:val="16"/>
      </w:rPr>
    </w:pPr>
    <w:r w:rsidRPr="00C95893">
      <w:rPr>
        <w:rFonts w:eastAsia="Verdana" w:cs="Verdana"/>
        <w:sz w:val="16"/>
        <w:szCs w:val="16"/>
      </w:rPr>
      <w:pict w14:anchorId="44CE4CF7">
        <v:rect id="_x0000_i1038" style="width:470.3pt;height:.6pt" o:hralign="center" o:hrstd="t" o:hrnoshade="t" o:hr="t" fillcolor="black" stroked="f"/>
      </w:pict>
    </w:r>
  </w:p>
  <w:p w14:paraId="16C05AA8" w14:textId="5C4D7483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8854A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5770466"/>
    <w:multiLevelType w:val="multilevel"/>
    <w:tmpl w:val="BE6A585C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trike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CB79D8"/>
    <w:multiLevelType w:val="multilevel"/>
    <w:tmpl w:val="06962652"/>
    <w:numStyleLink w:val="Lijststijl"/>
  </w:abstractNum>
  <w:abstractNum w:abstractNumId="22" w15:restartNumberingAfterBreak="0">
    <w:nsid w:val="31E853D2"/>
    <w:multiLevelType w:val="multilevel"/>
    <w:tmpl w:val="06962652"/>
    <w:numStyleLink w:val="Lijststijl"/>
  </w:abstractNum>
  <w:abstractNum w:abstractNumId="23" w15:restartNumberingAfterBreak="0">
    <w:nsid w:val="32187CB6"/>
    <w:multiLevelType w:val="hybridMultilevel"/>
    <w:tmpl w:val="B8F072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6A6389A"/>
    <w:multiLevelType w:val="multilevel"/>
    <w:tmpl w:val="6A8E5BD4"/>
    <w:numStyleLink w:val="Stijl2"/>
  </w:abstractNum>
  <w:abstractNum w:abstractNumId="26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DB631B"/>
    <w:multiLevelType w:val="multilevel"/>
    <w:tmpl w:val="06962652"/>
    <w:numStyleLink w:val="Lijststijl"/>
  </w:abstractNum>
  <w:abstractNum w:abstractNumId="29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1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5CAF5D0D"/>
    <w:multiLevelType w:val="multilevel"/>
    <w:tmpl w:val="06962652"/>
    <w:numStyleLink w:val="Lijststijl"/>
  </w:abstractNum>
  <w:abstractNum w:abstractNumId="33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050C84"/>
    <w:multiLevelType w:val="multilevel"/>
    <w:tmpl w:val="06962652"/>
    <w:numStyleLink w:val="Lijststijl"/>
  </w:abstractNum>
  <w:num w:numId="1" w16cid:durableId="970743907">
    <w:abstractNumId w:val="9"/>
  </w:num>
  <w:num w:numId="2" w16cid:durableId="828253276">
    <w:abstractNumId w:val="11"/>
  </w:num>
  <w:num w:numId="3" w16cid:durableId="1608930566">
    <w:abstractNumId w:val="32"/>
  </w:num>
  <w:num w:numId="4" w16cid:durableId="1404177646">
    <w:abstractNumId w:val="10"/>
  </w:num>
  <w:num w:numId="5" w16cid:durableId="2017415592">
    <w:abstractNumId w:val="18"/>
  </w:num>
  <w:num w:numId="6" w16cid:durableId="1114523867">
    <w:abstractNumId w:val="21"/>
  </w:num>
  <w:num w:numId="7" w16cid:durableId="958875442">
    <w:abstractNumId w:val="2"/>
  </w:num>
  <w:num w:numId="8" w16cid:durableId="1557280895">
    <w:abstractNumId w:val="1"/>
  </w:num>
  <w:num w:numId="9" w16cid:durableId="1957564123">
    <w:abstractNumId w:val="0"/>
  </w:num>
  <w:num w:numId="10" w16cid:durableId="1165975585">
    <w:abstractNumId w:val="7"/>
  </w:num>
  <w:num w:numId="11" w16cid:durableId="1125923676">
    <w:abstractNumId w:val="5"/>
  </w:num>
  <w:num w:numId="12" w16cid:durableId="1359307066">
    <w:abstractNumId w:val="5"/>
  </w:num>
  <w:num w:numId="13" w16cid:durableId="345209385">
    <w:abstractNumId w:val="33"/>
  </w:num>
  <w:num w:numId="14" w16cid:durableId="1816409636">
    <w:abstractNumId w:val="3"/>
  </w:num>
  <w:num w:numId="15" w16cid:durableId="83308710">
    <w:abstractNumId w:val="19"/>
  </w:num>
  <w:num w:numId="16" w16cid:durableId="2034841050">
    <w:abstractNumId w:val="26"/>
  </w:num>
  <w:num w:numId="17" w16cid:durableId="1262446669">
    <w:abstractNumId w:val="8"/>
  </w:num>
  <w:num w:numId="18" w16cid:durableId="114717317">
    <w:abstractNumId w:val="22"/>
  </w:num>
  <w:num w:numId="19" w16cid:durableId="175005520">
    <w:abstractNumId w:val="34"/>
  </w:num>
  <w:num w:numId="20" w16cid:durableId="835728421">
    <w:abstractNumId w:val="12"/>
  </w:num>
  <w:num w:numId="21" w16cid:durableId="656616510">
    <w:abstractNumId w:val="25"/>
  </w:num>
  <w:num w:numId="22" w16cid:durableId="1926375380">
    <w:abstractNumId w:val="28"/>
  </w:num>
  <w:num w:numId="23" w16cid:durableId="1511870836">
    <w:abstractNumId w:val="20"/>
  </w:num>
  <w:num w:numId="24" w16cid:durableId="1568034534">
    <w:abstractNumId w:val="30"/>
  </w:num>
  <w:num w:numId="25" w16cid:durableId="1725325062">
    <w:abstractNumId w:val="29"/>
  </w:num>
  <w:num w:numId="26" w16cid:durableId="1039161765">
    <w:abstractNumId w:val="6"/>
  </w:num>
  <w:num w:numId="27" w16cid:durableId="1116368429">
    <w:abstractNumId w:val="17"/>
  </w:num>
  <w:num w:numId="28" w16cid:durableId="165554738">
    <w:abstractNumId w:val="24"/>
  </w:num>
  <w:num w:numId="29" w16cid:durableId="35859111">
    <w:abstractNumId w:val="4"/>
  </w:num>
  <w:num w:numId="30" w16cid:durableId="1745371708">
    <w:abstractNumId w:val="13"/>
  </w:num>
  <w:num w:numId="31" w16cid:durableId="1328052102">
    <w:abstractNumId w:val="27"/>
  </w:num>
  <w:num w:numId="32" w16cid:durableId="292370428">
    <w:abstractNumId w:val="16"/>
  </w:num>
  <w:num w:numId="33" w16cid:durableId="2058897262">
    <w:abstractNumId w:val="31"/>
  </w:num>
  <w:num w:numId="34" w16cid:durableId="1487824310">
    <w:abstractNumId w:val="15"/>
  </w:num>
  <w:num w:numId="35" w16cid:durableId="1304046494">
    <w:abstractNumId w:val="14"/>
  </w:num>
  <w:num w:numId="36" w16cid:durableId="139639296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0C0"/>
    <w:rsid w:val="00043163"/>
    <w:rsid w:val="00056D70"/>
    <w:rsid w:val="000A10A1"/>
    <w:rsid w:val="000B3F94"/>
    <w:rsid w:val="000E1F3B"/>
    <w:rsid w:val="00173156"/>
    <w:rsid w:val="001757D6"/>
    <w:rsid w:val="001D6F03"/>
    <w:rsid w:val="00275791"/>
    <w:rsid w:val="002955E7"/>
    <w:rsid w:val="002A6578"/>
    <w:rsid w:val="002B1092"/>
    <w:rsid w:val="002E0FD2"/>
    <w:rsid w:val="0038549E"/>
    <w:rsid w:val="003C4BF2"/>
    <w:rsid w:val="003D51FB"/>
    <w:rsid w:val="003F34E0"/>
    <w:rsid w:val="003F5EB0"/>
    <w:rsid w:val="003F6EDB"/>
    <w:rsid w:val="0040142D"/>
    <w:rsid w:val="0040571B"/>
    <w:rsid w:val="00450447"/>
    <w:rsid w:val="004B0EA1"/>
    <w:rsid w:val="004D766D"/>
    <w:rsid w:val="00507CA2"/>
    <w:rsid w:val="00570536"/>
    <w:rsid w:val="005A4FBE"/>
    <w:rsid w:val="005D2CF1"/>
    <w:rsid w:val="005E046F"/>
    <w:rsid w:val="006006F5"/>
    <w:rsid w:val="00650A9B"/>
    <w:rsid w:val="006D2E66"/>
    <w:rsid w:val="006F42D7"/>
    <w:rsid w:val="007435A7"/>
    <w:rsid w:val="00773E45"/>
    <w:rsid w:val="00786DBE"/>
    <w:rsid w:val="007F4AEA"/>
    <w:rsid w:val="0088386A"/>
    <w:rsid w:val="0088501B"/>
    <w:rsid w:val="008D2753"/>
    <w:rsid w:val="008E3581"/>
    <w:rsid w:val="00905289"/>
    <w:rsid w:val="009156EA"/>
    <w:rsid w:val="009208B4"/>
    <w:rsid w:val="009C5CF5"/>
    <w:rsid w:val="00A32591"/>
    <w:rsid w:val="00A344AE"/>
    <w:rsid w:val="00A77ABF"/>
    <w:rsid w:val="00A863E9"/>
    <w:rsid w:val="00B022C4"/>
    <w:rsid w:val="00B410C0"/>
    <w:rsid w:val="00B50C2E"/>
    <w:rsid w:val="00B559E9"/>
    <w:rsid w:val="00B72222"/>
    <w:rsid w:val="00B80650"/>
    <w:rsid w:val="00C36FAA"/>
    <w:rsid w:val="00C71133"/>
    <w:rsid w:val="00C9589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  <w:rsid w:val="6D26E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C30CB"/>
  <w15:chartTrackingRefBased/>
  <w15:docId w15:val="{E213B51A-16A4-4F41-ABE7-934E6285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0A10A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410C0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18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410C0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410C0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18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410C0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18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10C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10C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10C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10C0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B410C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410C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410C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B410C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B410C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B410C0"/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3F34E0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OpsommingenRWS">
    <w:name w:val="Opsommingen RWS"/>
    <w:basedOn w:val="Standaard"/>
    <w:qFormat/>
    <w:rsid w:val="002955E7"/>
    <w:pPr>
      <w:widowControl w:val="0"/>
      <w:numPr>
        <w:numId w:val="34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roodtekst0">
    <w:name w:val="broodtekst"/>
    <w:basedOn w:val="Standaard"/>
    <w:link w:val="broodtekstChar2"/>
    <w:qFormat/>
    <w:rsid w:val="002955E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2955E7"/>
    <w:rPr>
      <w:rFonts w:ascii="Verdana" w:eastAsia="Times New Roman" w:hAnsi="Verdana" w:cs="Times New Roman"/>
      <w:lang w:eastAsia="nl-NL"/>
    </w:rPr>
  </w:style>
  <w:style w:type="character" w:styleId="Hyperlink">
    <w:name w:val="Hyperlink"/>
    <w:basedOn w:val="Standaardalinea-lettertype"/>
    <w:uiPriority w:val="99"/>
    <w:rsid w:val="009208B4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uiPriority w:val="99"/>
    <w:semiHidden/>
    <w:rsid w:val="009208B4"/>
    <w:rPr>
      <w:rFonts w:ascii="Verdana" w:hAnsi="Verdana" w:cs="Verdana"/>
      <w:position w:val="0"/>
      <w:sz w:val="18"/>
      <w:szCs w:val="18"/>
    </w:rPr>
  </w:style>
  <w:style w:type="character" w:customStyle="1" w:styleId="OpmaakprofielArial">
    <w:name w:val="Opmaakprofiel Arial"/>
    <w:rsid w:val="00B50C2E"/>
    <w:rPr>
      <w:rFonts w:ascii="V&amp;W Syntax (Adobe)" w:hAnsi="V&amp;W Syntax (Adobe)" w:cs="V&amp;W Syntax (Adobe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252925F83184EAB3B98EF057CA9CD" ma:contentTypeVersion="96" ma:contentTypeDescription="Een nieuw document maken." ma:contentTypeScope="" ma:versionID="a65095c3f33b9a0745e9f8f0155b17e6">
  <xsd:schema xmlns:xsd="http://www.w3.org/2001/XMLSchema" xmlns:xs="http://www.w3.org/2001/XMLSchema" xmlns:p="http://schemas.microsoft.com/office/2006/metadata/properties" xmlns:ns3="4e7f0d92-268e-435e-9852-2e2949322b5e" xmlns:ns4="73074e6f-0fd3-48f5-b108-426895e9ff08" targetNamespace="http://schemas.microsoft.com/office/2006/metadata/properties" ma:root="true" ma:fieldsID="8d9722af3392116aef7da0dd089c506a" ns3:_="" ns4:_="">
    <xsd:import namespace="4e7f0d92-268e-435e-9852-2e2949322b5e"/>
    <xsd:import namespace="73074e6f-0fd3-48f5-b108-426895e9ff08"/>
    <xsd:element name="properties">
      <xsd:complexType>
        <xsd:sequence>
          <xsd:element name="documentManagement">
            <xsd:complexType>
              <xsd:all>
                <xsd:element ref="ns3:Datum" minOccurs="0"/>
                <xsd:element ref="ns3:_dlc_DocId" minOccurs="0"/>
                <xsd:element ref="ns3:_dlc_DocIdUrl" minOccurs="0"/>
                <xsd:element ref="ns3:_dlc_DocIdPersistId" minOccurs="0"/>
                <xsd:element ref="ns4:Kenmerk" minOccurs="0"/>
                <xsd:element ref="ns4:Organisatie" minOccurs="0"/>
                <xsd:element ref="ns4:Statu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auteu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Deeltaak" minOccurs="0"/>
                <xsd:element ref="ns4:TypeOplevering" minOccurs="0"/>
                <xsd:element ref="ns3:SharedWithUsers" minOccurs="0"/>
                <xsd:element ref="ns3:SharedWithDetails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Bestelnummer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0d92-268e-435e-9852-2e2949322b5e" elementFormDefault="qualified">
    <xsd:import namespace="http://schemas.microsoft.com/office/2006/documentManagement/types"/>
    <xsd:import namespace="http://schemas.microsoft.com/office/infopath/2007/PartnerControls"/>
    <xsd:element name="Datum" ma:index="9" nillable="true" ma:displayName="Datum" ma:format="DateOnly" ma:internalName="Datum" ma:readOnly="false">
      <xsd:simpleType>
        <xsd:restriction base="dms:DateTime"/>
      </xsd:simpleType>
    </xsd:element>
    <xsd:element name="_dlc_DocId" ma:index="1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4" nillable="true" ma:displayName="Taxonomy Catch All Column" ma:hidden="true" ma:list="{1bec3de1-21a2-48f8-a3d2-b188ba4103cd}" ma:internalName="TaxCatchAll" ma:showField="CatchAllData" ma:web="4e7f0d92-268e-435e-9852-2e2949322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74e6f-0fd3-48f5-b108-426895e9ff08" elementFormDefault="qualified">
    <xsd:import namespace="http://schemas.microsoft.com/office/2006/documentManagement/types"/>
    <xsd:import namespace="http://schemas.microsoft.com/office/infopath/2007/PartnerControls"/>
    <xsd:element name="Kenmerk" ma:index="13" nillable="true" ma:displayName="Kenmerk" ma:format="Dropdown" ma:internalName="Kenmerk">
      <xsd:simpleType>
        <xsd:restriction base="dms:Text">
          <xsd:maxLength value="255"/>
        </xsd:restriction>
      </xsd:simpleType>
    </xsd:element>
    <xsd:element name="Organisatie" ma:index="14" nillable="true" ma:displayName="Leverancier" ma:format="Dropdown" ma:internalName="Organisatie">
      <xsd:simpleType>
        <xsd:restriction base="dms:Text">
          <xsd:maxLength value="255"/>
        </xsd:restriction>
      </xsd:simpleType>
    </xsd:element>
    <xsd:element name="Status" ma:index="15" nillable="true" ma:displayName="Status" ma:default="Openstaand" ma:format="Dropdown" ma:internalName="Status">
      <xsd:simpleType>
        <xsd:union memberTypes="dms:Text">
          <xsd:simpleType>
            <xsd:restriction base="dms:Choice">
              <xsd:enumeration value="Openstaand"/>
              <xsd:enumeration value="Afgerond"/>
            </xsd:restriction>
          </xsd:simpleType>
        </xsd:un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auteur" ma:index="22" nillable="true" ma:displayName="auteur" ma:internalName="auteur">
      <xsd:simpleType>
        <xsd:restriction base="dms:Text">
          <xsd:maxLength value="255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Deeltaak" ma:index="27" nillable="true" ma:displayName="Deeltaak" ma:internalName="Deeltaak">
      <xsd:simpleType>
        <xsd:restriction base="dms:Text">
          <xsd:maxLength value="255"/>
        </xsd:restriction>
      </xsd:simpleType>
    </xsd:element>
    <xsd:element name="TypeOplevering" ma:index="28" nillable="true" ma:displayName="TypeOplevering" ma:format="Dropdown" ma:internalName="TypeOplevering">
      <xsd:simpleType>
        <xsd:restriction base="dms:Choice">
          <xsd:enumeration value="Algemeen"/>
          <xsd:enumeration value="Oplevering deeltaak"/>
          <xsd:enumeration value="Tussentijds verslag"/>
        </xsd:restriction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5ce6b06e-b801-4358-b315-936ea5c829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estelnummer" ma:index="35" nillable="true" ma:displayName="Bestelnummer" ma:format="Dropdown" ma:internalName="Bestelnummer">
      <xsd:simpleType>
        <xsd:restriction base="dms:Text">
          <xsd:maxLength value="255"/>
        </xsd:restriction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3074e6f-0fd3-48f5-b108-426895e9ff08">Openstaand</Status>
    <lcf76f155ced4ddcb4097134ff3c332f xmlns="73074e6f-0fd3-48f5-b108-426895e9ff08">
      <Terms xmlns="http://schemas.microsoft.com/office/infopath/2007/PartnerControls"/>
    </lcf76f155ced4ddcb4097134ff3c332f>
    <Deeltaak xmlns="73074e6f-0fd3-48f5-b108-426895e9ff08" xsi:nil="true"/>
    <auteur xmlns="73074e6f-0fd3-48f5-b108-426895e9ff08" xsi:nil="true"/>
    <Datum xmlns="4e7f0d92-268e-435e-9852-2e2949322b5e" xsi:nil="true"/>
    <Organisatie xmlns="73074e6f-0fd3-48f5-b108-426895e9ff08" xsi:nil="true"/>
    <TypeOplevering xmlns="73074e6f-0fd3-48f5-b108-426895e9ff08" xsi:nil="true"/>
    <TaxCatchAll xmlns="4e7f0d92-268e-435e-9852-2e2949322b5e" xsi:nil="true"/>
    <Bestelnummer xmlns="73074e6f-0fd3-48f5-b108-426895e9ff08" xsi:nil="true"/>
    <Kenmerk xmlns="73074e6f-0fd3-48f5-b108-426895e9ff08" xsi:nil="true"/>
    <_dlc_DocId xmlns="4e7f0d92-268e-435e-9852-2e2949322b5e">VNSC-1097783671-13350</_dlc_DocId>
    <_dlc_DocIdUrl xmlns="4e7f0d92-268e-435e-9852-2e2949322b5e">
      <Url>https://vnsc.sharepoint.com/sites/vnsc-boz/_layouts/15/DocIdRedir.aspx?ID=VNSC-1097783671-13350</Url>
      <Description>VNSC-1097783671-13350</Description>
    </_dlc_DocIdUrl>
  </documentManagement>
</p:properties>
</file>

<file path=customXml/itemProps1.xml><?xml version="1.0" encoding="utf-8"?>
<ds:datastoreItem xmlns:ds="http://schemas.openxmlformats.org/officeDocument/2006/customXml" ds:itemID="{D1FF51F4-23EF-4293-A46E-F0A721456C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F88960-3091-4C32-B45B-4299BA987F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95EAE58-336C-43AE-89CF-DA9814B1A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f0d92-268e-435e-9852-2e2949322b5e"/>
    <ds:schemaRef ds:uri="73074e6f-0fd3-48f5-b108-426895e9ff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01787C-F4B3-4FB2-AA00-069E6B633A62}">
  <ds:schemaRefs>
    <ds:schemaRef ds:uri="http://schemas.microsoft.com/office/2006/metadata/properties"/>
    <ds:schemaRef ds:uri="http://schemas.microsoft.com/office/infopath/2007/PartnerControls"/>
    <ds:schemaRef ds:uri="73074e6f-0fd3-48f5-b108-426895e9ff08"/>
    <ds:schemaRef ds:uri="4e7f0d92-268e-435e-9852-2e2949322b5e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Balthazar, Ronald (RWS ZD)</dc:creator>
  <cp:keywords/>
  <dc:description/>
  <cp:lastModifiedBy>Balthazar, Ronald (RWS ZD)</cp:lastModifiedBy>
  <cp:revision>4</cp:revision>
  <dcterms:created xsi:type="dcterms:W3CDTF">2026-07-03T13:16:00Z</dcterms:created>
  <dcterms:modified xsi:type="dcterms:W3CDTF">2026-07-07T09:27:00Z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0x0101006E3252925F83184EAB3B98EF057CA9CD</vt:lpwstr>
  </property>
  <property fmtid="{D5CDD505-2E9C-101B-9397-08002B2CF9AE}" pid="3" name="_dlc_DocIdItemGuid">
    <vt:lpwstr>ba288e73-d392-4e07-b36d-d8e0d9aa3ceb</vt:lpwstr>
  </property>
  <property fmtid="{D5CDD505-2E9C-101B-9397-08002B2CF9AE}" pid="4" name="MediaServiceImageTags">
    <vt:lpwstr/>
  </property>
</Properties>
</file>